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8F689" w14:textId="13D5B1E5" w:rsidR="00DB7C7C" w:rsidRDefault="00CA640E" w:rsidP="00CD2233">
      <w:pPr>
        <w:spacing w:before="120"/>
        <w:jc w:val="right"/>
        <w:rPr>
          <w:rFonts w:ascii="Calibri" w:hAnsi="Calibri" w:cs="Calibri"/>
          <w:sz w:val="20"/>
          <w:szCs w:val="20"/>
        </w:rPr>
      </w:pPr>
      <w:r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4665E1" w:rsidRPr="00CA5E72">
        <w:rPr>
          <w:rFonts w:ascii="Calibri" w:hAnsi="Calibri" w:cs="Calibri"/>
          <w:sz w:val="20"/>
          <w:szCs w:val="20"/>
        </w:rPr>
        <w:tab/>
      </w:r>
      <w:r w:rsidR="00CD2233" w:rsidRPr="00CA5E72">
        <w:rPr>
          <w:rFonts w:ascii="Calibri" w:hAnsi="Calibri" w:cs="Calibri"/>
          <w:sz w:val="20"/>
          <w:szCs w:val="20"/>
        </w:rPr>
        <w:t>Załącznik nr</w:t>
      </w:r>
      <w:r w:rsidR="001A7A67" w:rsidRPr="00CA5E72">
        <w:rPr>
          <w:rFonts w:ascii="Calibri" w:hAnsi="Calibri" w:cs="Calibri"/>
          <w:sz w:val="20"/>
          <w:szCs w:val="20"/>
        </w:rPr>
        <w:t xml:space="preserve"> </w:t>
      </w:r>
      <w:r w:rsidR="00434E98">
        <w:rPr>
          <w:rFonts w:ascii="Calibri" w:hAnsi="Calibri" w:cs="Calibri"/>
          <w:sz w:val="20"/>
          <w:szCs w:val="20"/>
        </w:rPr>
        <w:t>6</w:t>
      </w:r>
      <w:r w:rsidR="007837F9" w:rsidRPr="00CA5E72">
        <w:rPr>
          <w:rFonts w:ascii="Calibri" w:hAnsi="Calibri" w:cs="Calibri"/>
          <w:sz w:val="20"/>
          <w:szCs w:val="20"/>
        </w:rPr>
        <w:t xml:space="preserve"> </w:t>
      </w:r>
      <w:r w:rsidR="006D17D0" w:rsidRPr="00CA5E72">
        <w:rPr>
          <w:rFonts w:ascii="Calibri" w:hAnsi="Calibri" w:cs="Calibri"/>
          <w:sz w:val="20"/>
          <w:szCs w:val="20"/>
        </w:rPr>
        <w:t>do SWZ</w:t>
      </w:r>
    </w:p>
    <w:p w14:paraId="4E16239B" w14:textId="77777777" w:rsidR="00E733C6" w:rsidRPr="00CA5E72" w:rsidRDefault="00E733C6" w:rsidP="00CD2233">
      <w:pPr>
        <w:spacing w:before="120"/>
        <w:jc w:val="right"/>
        <w:rPr>
          <w:rFonts w:ascii="Calibri" w:hAnsi="Calibri" w:cs="Calibri"/>
          <w:sz w:val="20"/>
          <w:szCs w:val="20"/>
        </w:rPr>
      </w:pPr>
    </w:p>
    <w:p w14:paraId="77E6E31B" w14:textId="4FE69025" w:rsidR="009E1C8A" w:rsidRPr="00CA5E72" w:rsidRDefault="009E1C8A" w:rsidP="00C71379">
      <w:pPr>
        <w:spacing w:before="120"/>
        <w:rPr>
          <w:rFonts w:ascii="Calibri" w:hAnsi="Calibri" w:cs="Calibri"/>
          <w:sz w:val="20"/>
          <w:szCs w:val="20"/>
        </w:rPr>
      </w:pPr>
      <w:r w:rsidRPr="00CA5E72">
        <w:rPr>
          <w:rFonts w:ascii="Calibri" w:hAnsi="Calibri" w:cs="Calibri"/>
          <w:sz w:val="20"/>
          <w:szCs w:val="20"/>
        </w:rPr>
        <w:t>.......................................</w:t>
      </w:r>
      <w:r w:rsidR="00B007DF" w:rsidRPr="00CA5E72">
        <w:rPr>
          <w:rFonts w:ascii="Calibri" w:hAnsi="Calibri" w:cs="Calibri"/>
          <w:sz w:val="20"/>
          <w:szCs w:val="20"/>
        </w:rPr>
        <w:t>..............</w:t>
      </w:r>
      <w:r w:rsidRPr="00CA5E72">
        <w:rPr>
          <w:rFonts w:ascii="Calibri" w:hAnsi="Calibri" w:cs="Calibri"/>
          <w:sz w:val="20"/>
          <w:szCs w:val="20"/>
        </w:rPr>
        <w:tab/>
        <w:t xml:space="preserve">      </w:t>
      </w:r>
      <w:r w:rsidR="00EC6B7B" w:rsidRPr="00CA5E72">
        <w:rPr>
          <w:rFonts w:ascii="Calibri" w:hAnsi="Calibri" w:cs="Calibri"/>
          <w:sz w:val="20"/>
          <w:szCs w:val="20"/>
        </w:rPr>
        <w:tab/>
      </w:r>
      <w:r w:rsidR="00EC6B7B" w:rsidRPr="00CA5E72">
        <w:rPr>
          <w:rFonts w:ascii="Calibri" w:hAnsi="Calibri" w:cs="Calibri"/>
          <w:sz w:val="20"/>
          <w:szCs w:val="20"/>
        </w:rPr>
        <w:tab/>
      </w:r>
      <w:r w:rsidR="00EC6B7B" w:rsidRPr="00CA5E72">
        <w:rPr>
          <w:rFonts w:ascii="Calibri" w:hAnsi="Calibri" w:cs="Calibri"/>
          <w:sz w:val="20"/>
          <w:szCs w:val="20"/>
        </w:rPr>
        <w:tab/>
      </w:r>
      <w:r w:rsidR="00EC6B7B" w:rsidRPr="00CA5E72">
        <w:rPr>
          <w:rFonts w:ascii="Calibri" w:hAnsi="Calibri" w:cs="Calibri"/>
          <w:sz w:val="20"/>
          <w:szCs w:val="20"/>
        </w:rPr>
        <w:tab/>
      </w:r>
      <w:r w:rsidR="00EC6B7B" w:rsidRPr="00CA5E72">
        <w:rPr>
          <w:rFonts w:ascii="Calibri" w:hAnsi="Calibri" w:cs="Calibri"/>
          <w:sz w:val="20"/>
          <w:szCs w:val="20"/>
        </w:rPr>
        <w:tab/>
      </w:r>
      <w:r w:rsidR="00EC6B7B" w:rsidRPr="00CA5E72">
        <w:rPr>
          <w:rFonts w:ascii="Calibri" w:hAnsi="Calibri" w:cs="Calibri"/>
          <w:sz w:val="20"/>
          <w:szCs w:val="20"/>
        </w:rPr>
        <w:tab/>
      </w:r>
      <w:r w:rsidR="00EC6B7B" w:rsidRPr="00CA5E72">
        <w:rPr>
          <w:rFonts w:ascii="Calibri" w:hAnsi="Calibri" w:cs="Calibri"/>
          <w:sz w:val="20"/>
          <w:szCs w:val="20"/>
        </w:rPr>
        <w:tab/>
      </w:r>
      <w:r w:rsidR="00C71379" w:rsidRPr="00CA5E72">
        <w:rPr>
          <w:rFonts w:ascii="Calibri" w:hAnsi="Calibri" w:cs="Calibri"/>
          <w:sz w:val="20"/>
          <w:szCs w:val="20"/>
        </w:rPr>
        <w:tab/>
      </w:r>
      <w:r w:rsidR="00C71379" w:rsidRPr="00CA5E72">
        <w:rPr>
          <w:rFonts w:ascii="Calibri" w:hAnsi="Calibri" w:cs="Calibri"/>
          <w:sz w:val="20"/>
          <w:szCs w:val="20"/>
        </w:rPr>
        <w:tab/>
        <w:t xml:space="preserve">        </w:t>
      </w:r>
      <w:r w:rsidR="00CD2233" w:rsidRPr="00CA5E72">
        <w:rPr>
          <w:rFonts w:ascii="Calibri" w:hAnsi="Calibri" w:cs="Calibri"/>
          <w:sz w:val="20"/>
          <w:szCs w:val="20"/>
        </w:rPr>
        <w:t xml:space="preserve">                            </w:t>
      </w:r>
      <w:r w:rsidRPr="00CA5E72">
        <w:rPr>
          <w:rFonts w:ascii="Calibri" w:hAnsi="Calibri" w:cs="Calibri"/>
          <w:sz w:val="20"/>
          <w:szCs w:val="20"/>
        </w:rPr>
        <w:t>..............................., d</w:t>
      </w:r>
      <w:r w:rsidR="00B007DF" w:rsidRPr="00CA5E72">
        <w:rPr>
          <w:rFonts w:ascii="Calibri" w:hAnsi="Calibri" w:cs="Calibri"/>
          <w:sz w:val="20"/>
          <w:szCs w:val="20"/>
        </w:rPr>
        <w:t>nia</w:t>
      </w:r>
      <w:r w:rsidR="00623033" w:rsidRPr="00CA5E72">
        <w:rPr>
          <w:rFonts w:ascii="Calibri" w:hAnsi="Calibri" w:cs="Calibri"/>
          <w:sz w:val="20"/>
          <w:szCs w:val="20"/>
        </w:rPr>
        <w:t>................ 20</w:t>
      </w:r>
      <w:r w:rsidR="006A3099" w:rsidRPr="00CA5E72">
        <w:rPr>
          <w:rFonts w:ascii="Calibri" w:hAnsi="Calibri" w:cs="Calibri"/>
          <w:sz w:val="20"/>
          <w:szCs w:val="20"/>
        </w:rPr>
        <w:t>2</w:t>
      </w:r>
      <w:r w:rsidR="00434E98">
        <w:rPr>
          <w:rFonts w:ascii="Calibri" w:hAnsi="Calibri" w:cs="Calibri"/>
          <w:sz w:val="20"/>
          <w:szCs w:val="20"/>
        </w:rPr>
        <w:t>6</w:t>
      </w:r>
      <w:r w:rsidRPr="00CA5E72">
        <w:rPr>
          <w:rFonts w:ascii="Calibri" w:hAnsi="Calibri" w:cs="Calibri"/>
          <w:sz w:val="20"/>
          <w:szCs w:val="20"/>
        </w:rPr>
        <w:t xml:space="preserve"> r.</w:t>
      </w:r>
    </w:p>
    <w:p w14:paraId="6FA37D04" w14:textId="77777777" w:rsidR="00DA509A" w:rsidRPr="00CA5E72" w:rsidRDefault="00CD2233" w:rsidP="00B007DF">
      <w:pPr>
        <w:ind w:right="39"/>
        <w:rPr>
          <w:rFonts w:ascii="Calibri" w:eastAsia="Batang" w:hAnsi="Calibri" w:cs="Calibri"/>
          <w:i/>
          <w:sz w:val="16"/>
          <w:szCs w:val="16"/>
        </w:rPr>
      </w:pPr>
      <w:r w:rsidRPr="00CA5E72">
        <w:rPr>
          <w:rFonts w:ascii="Calibri" w:eastAsia="Batang" w:hAnsi="Calibri" w:cs="Calibri"/>
          <w:i/>
          <w:sz w:val="16"/>
          <w:szCs w:val="16"/>
        </w:rPr>
        <w:t xml:space="preserve">         </w:t>
      </w:r>
      <w:r w:rsidR="009E1C8A" w:rsidRPr="00CA5E72">
        <w:rPr>
          <w:rFonts w:ascii="Calibri" w:eastAsia="Batang" w:hAnsi="Calibri" w:cs="Calibri"/>
          <w:i/>
          <w:sz w:val="16"/>
          <w:szCs w:val="16"/>
        </w:rPr>
        <w:t xml:space="preserve">  (Nazwa i adres Wykonawcy)</w:t>
      </w:r>
      <w:r w:rsidR="008C5DBD" w:rsidRPr="00CA5E72">
        <w:rPr>
          <w:rFonts w:ascii="Calibri" w:eastAsia="Batang" w:hAnsi="Calibri" w:cs="Calibri"/>
          <w:i/>
          <w:sz w:val="16"/>
          <w:szCs w:val="16"/>
        </w:rPr>
        <w:t xml:space="preserve"> </w:t>
      </w:r>
    </w:p>
    <w:p w14:paraId="6DFFE62E" w14:textId="77777777" w:rsidR="00CE3A74" w:rsidRPr="00CA5E72" w:rsidRDefault="00CE3A74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</w:p>
    <w:p w14:paraId="5A4F3E75" w14:textId="77777777" w:rsidR="00E74162" w:rsidRDefault="00E74162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</w:p>
    <w:p w14:paraId="0D2E69ED" w14:textId="1514CED3" w:rsidR="00EC6B7B" w:rsidRPr="00CA5E72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CA5E72">
        <w:rPr>
          <w:rFonts w:ascii="Calibri" w:hAnsi="Calibri" w:cs="Calibri"/>
          <w:b/>
          <w:sz w:val="20"/>
          <w:szCs w:val="20"/>
        </w:rPr>
        <w:t xml:space="preserve">WYKAZ WYKONANYCH  </w:t>
      </w:r>
      <w:r w:rsidR="00265CE6" w:rsidRPr="00CA5E72">
        <w:rPr>
          <w:rFonts w:ascii="Calibri" w:hAnsi="Calibri" w:cs="Calibri"/>
          <w:b/>
          <w:sz w:val="20"/>
          <w:szCs w:val="20"/>
        </w:rPr>
        <w:t>DOSTAW</w:t>
      </w:r>
      <w:r w:rsidR="00473F2E" w:rsidRPr="00CA5E72">
        <w:rPr>
          <w:rFonts w:ascii="Calibri" w:hAnsi="Calibri" w:cs="Calibri"/>
          <w:b/>
          <w:sz w:val="20"/>
          <w:szCs w:val="20"/>
        </w:rPr>
        <w:t xml:space="preserve"> W CIĄGU OSTATNICH 3</w:t>
      </w:r>
      <w:r w:rsidRPr="00CA5E72">
        <w:rPr>
          <w:rFonts w:ascii="Calibri" w:hAnsi="Calibri" w:cs="Calibri"/>
          <w:b/>
          <w:sz w:val="20"/>
          <w:szCs w:val="20"/>
        </w:rPr>
        <w:t xml:space="preserve"> LAT, A JEŻELI OKRES PROWADZENIA DZIAŁALNOŚCI JEST KRÓTSZY – W TYM OKRESIE</w:t>
      </w:r>
    </w:p>
    <w:p w14:paraId="48A25C46" w14:textId="77777777" w:rsidR="00D46F42" w:rsidRPr="00CA5E72" w:rsidRDefault="00EC6B7B" w:rsidP="00D46F42">
      <w:pPr>
        <w:pStyle w:val="Tekstpodstawowy210"/>
        <w:rPr>
          <w:rFonts w:ascii="Calibri" w:hAnsi="Calibri" w:cs="Calibri"/>
          <w:color w:val="auto"/>
          <w:sz w:val="20"/>
          <w:szCs w:val="20"/>
        </w:rPr>
      </w:pPr>
      <w:r w:rsidRPr="00CA5E72">
        <w:rPr>
          <w:rFonts w:ascii="Calibri" w:hAnsi="Calibri" w:cs="Calibri"/>
          <w:color w:val="auto"/>
          <w:sz w:val="20"/>
          <w:szCs w:val="20"/>
        </w:rPr>
        <w:t xml:space="preserve">Składany do zadania </w:t>
      </w:r>
    </w:p>
    <w:p w14:paraId="17BAC598" w14:textId="77777777" w:rsidR="0099708F" w:rsidRPr="00CA5E72" w:rsidRDefault="0099708F" w:rsidP="00D46F42">
      <w:pPr>
        <w:pStyle w:val="Tekstpodstawowy210"/>
        <w:rPr>
          <w:rFonts w:ascii="Calibri" w:hAnsi="Calibri" w:cs="Calibri"/>
          <w:color w:val="auto"/>
          <w:sz w:val="20"/>
          <w:szCs w:val="20"/>
        </w:rPr>
      </w:pPr>
    </w:p>
    <w:p w14:paraId="733B1BBA" w14:textId="77777777" w:rsidR="00CE0C23" w:rsidRPr="00CA5E72" w:rsidRDefault="00CE0C23">
      <w:pPr>
        <w:shd w:val="clear" w:color="auto" w:fill="DAE9F7"/>
        <w:jc w:val="center"/>
        <w:rPr>
          <w:rFonts w:ascii="Calibri" w:hAnsi="Calibri" w:cs="Calibri"/>
          <w:b/>
          <w:bCs/>
          <w:sz w:val="16"/>
          <w:szCs w:val="16"/>
          <w:lang w:bidi="pl-PL"/>
        </w:rPr>
      </w:pPr>
    </w:p>
    <w:p w14:paraId="3DA3A1A9" w14:textId="3BCF1A95" w:rsidR="003230AC" w:rsidRPr="00CA5E72" w:rsidRDefault="00DB2D7C" w:rsidP="005C3415">
      <w:pPr>
        <w:shd w:val="clear" w:color="auto" w:fill="DAE9F7"/>
        <w:jc w:val="center"/>
        <w:rPr>
          <w:rFonts w:ascii="Calibri" w:hAnsi="Calibri" w:cs="Calibri"/>
          <w:b/>
          <w:bCs/>
        </w:rPr>
      </w:pPr>
      <w:r w:rsidRPr="00DB2D7C">
        <w:rPr>
          <w:rFonts w:ascii="Calibri" w:hAnsi="Calibri" w:cs="Calibri"/>
          <w:b/>
          <w:color w:val="000000"/>
        </w:rPr>
        <w:t>„</w:t>
      </w:r>
      <w:r w:rsidR="00434E98" w:rsidRPr="00434E98">
        <w:rPr>
          <w:rFonts w:ascii="Calibri" w:hAnsi="Calibri" w:cs="Calibri"/>
          <w:b/>
          <w:color w:val="000000"/>
        </w:rPr>
        <w:t>Modernizacja kotłowni WDK - dostawa i montaż kotłów gazowych wraz z infrastrukturą towarzyszącą w kotłowni Wojewódzkiego Domu Kultury im. Józefa Piłsudskiego w Kielcach”</w:t>
      </w:r>
    </w:p>
    <w:p w14:paraId="497DAA3C" w14:textId="77777777" w:rsidR="00D40C7B" w:rsidRPr="00CA5E72" w:rsidRDefault="00D40C7B">
      <w:pPr>
        <w:shd w:val="clear" w:color="auto" w:fill="DAE9F7"/>
        <w:jc w:val="center"/>
        <w:rPr>
          <w:rFonts w:ascii="Calibri" w:hAnsi="Calibri" w:cs="Calibri"/>
          <w:b/>
          <w:sz w:val="16"/>
          <w:szCs w:val="16"/>
          <w:shd w:val="clear" w:color="auto" w:fill="BFBFBF"/>
        </w:rPr>
      </w:pPr>
    </w:p>
    <w:p w14:paraId="74F89177" w14:textId="77777777" w:rsidR="0099708F" w:rsidRPr="00CA5E72" w:rsidRDefault="0099708F" w:rsidP="00D46F42">
      <w:pPr>
        <w:pStyle w:val="Tekstpodstawowy"/>
        <w:tabs>
          <w:tab w:val="num" w:pos="0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7EF181FB" w14:textId="77777777" w:rsidR="00DA509A" w:rsidRDefault="00DA509A" w:rsidP="00D46F42">
      <w:pPr>
        <w:pStyle w:val="Tekstpodstawowy"/>
        <w:tabs>
          <w:tab w:val="num" w:pos="0"/>
        </w:tabs>
        <w:spacing w:line="276" w:lineRule="auto"/>
        <w:rPr>
          <w:rFonts w:ascii="Calibri" w:hAnsi="Calibri" w:cs="Calibri"/>
          <w:b/>
          <w:sz w:val="20"/>
          <w:szCs w:val="20"/>
        </w:rPr>
      </w:pPr>
      <w:r w:rsidRPr="00CA5E72">
        <w:rPr>
          <w:rFonts w:ascii="Calibri" w:hAnsi="Calibri" w:cs="Calibri"/>
          <w:b/>
          <w:sz w:val="20"/>
          <w:szCs w:val="20"/>
        </w:rPr>
        <w:t>OŚWIADCZAM(Y), ŻE</w:t>
      </w:r>
    </w:p>
    <w:p w14:paraId="12146EDA" w14:textId="77777777" w:rsidR="00DA509A" w:rsidRDefault="00330C24" w:rsidP="00DA509A">
      <w:pPr>
        <w:jc w:val="both"/>
        <w:rPr>
          <w:rFonts w:ascii="Calibri" w:hAnsi="Calibri" w:cs="Calibri"/>
          <w:sz w:val="20"/>
          <w:szCs w:val="20"/>
        </w:rPr>
      </w:pPr>
      <w:r w:rsidRPr="00CA5E72">
        <w:rPr>
          <w:rFonts w:ascii="Calibri" w:hAnsi="Calibri" w:cs="Calibri"/>
          <w:sz w:val="20"/>
          <w:szCs w:val="20"/>
        </w:rPr>
        <w:t>W</w:t>
      </w:r>
      <w:r w:rsidR="00DA509A" w:rsidRPr="00CA5E72">
        <w:rPr>
          <w:rFonts w:ascii="Calibri" w:hAnsi="Calibri" w:cs="Calibri"/>
          <w:sz w:val="20"/>
          <w:szCs w:val="20"/>
        </w:rPr>
        <w:t>ykonałem</w:t>
      </w:r>
      <w:r w:rsidRPr="00CA5E72">
        <w:rPr>
          <w:rFonts w:ascii="Calibri" w:hAnsi="Calibri" w:cs="Calibri"/>
          <w:sz w:val="20"/>
          <w:szCs w:val="20"/>
        </w:rPr>
        <w:t xml:space="preserve"> </w:t>
      </w:r>
      <w:r w:rsidR="00DA509A" w:rsidRPr="00CA5E72">
        <w:rPr>
          <w:rFonts w:ascii="Calibri" w:hAnsi="Calibri" w:cs="Calibri"/>
          <w:sz w:val="20"/>
          <w:szCs w:val="20"/>
        </w:rPr>
        <w:t xml:space="preserve">(wykonaliśmy) następujące </w:t>
      </w:r>
      <w:r w:rsidR="00272E31" w:rsidRPr="00CA5E72">
        <w:rPr>
          <w:rFonts w:ascii="Calibri" w:hAnsi="Calibri" w:cs="Calibri"/>
          <w:sz w:val="20"/>
          <w:szCs w:val="20"/>
        </w:rPr>
        <w:t>dostawy:</w:t>
      </w:r>
    </w:p>
    <w:tbl>
      <w:tblPr>
        <w:tblW w:w="1409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423"/>
        <w:gridCol w:w="1993"/>
        <w:gridCol w:w="1267"/>
        <w:gridCol w:w="2291"/>
        <w:gridCol w:w="1550"/>
      </w:tblGrid>
      <w:tr w:rsidR="00EC6B7B" w:rsidRPr="00CA5E72" w14:paraId="078C5E79" w14:textId="77777777" w:rsidTr="0041522B">
        <w:trPr>
          <w:cantSplit/>
          <w:trHeight w:hRule="exact" w:val="81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ED4DA1" w14:textId="77777777" w:rsidR="00EC6B7B" w:rsidRPr="00CA5E72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CA5E72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EC7E851" w14:textId="77777777" w:rsidR="00EC6B7B" w:rsidRPr="00CA5E72" w:rsidRDefault="00EC6B7B" w:rsidP="00265CE6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CA5E72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Rodzaj </w:t>
            </w:r>
            <w:r w:rsidR="00265CE6" w:rsidRPr="00CA5E72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dostawy</w:t>
            </w:r>
          </w:p>
        </w:tc>
        <w:tc>
          <w:tcPr>
            <w:tcW w:w="1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282233" w14:textId="77777777" w:rsidR="00EC6B7B" w:rsidRPr="00CA5E72" w:rsidRDefault="00EC6B7B" w:rsidP="00CD223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CA5E72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Całkowita wartość całej </w:t>
            </w:r>
            <w:r w:rsidR="004E7C0E" w:rsidRPr="00CA5E72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dostawy</w:t>
            </w:r>
            <w:r w:rsidRPr="00CA5E72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  (zł)</w:t>
            </w:r>
          </w:p>
        </w:tc>
        <w:tc>
          <w:tcPr>
            <w:tcW w:w="12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CB4CFE6" w14:textId="77777777" w:rsidR="00EC6B7B" w:rsidRPr="00CA5E72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CA5E72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2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F988E6E" w14:textId="77777777" w:rsidR="00EC6B7B" w:rsidRPr="00CA5E72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CA5E72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Zleceniodawca</w:t>
            </w: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A9D171C" w14:textId="77777777" w:rsidR="00EC6B7B" w:rsidRPr="00CA5E72" w:rsidRDefault="00EC6B7B" w:rsidP="00CD2233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A5E72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</w:tc>
      </w:tr>
      <w:tr w:rsidR="007837F9" w:rsidRPr="007A63EB" w14:paraId="49EE3B8C" w14:textId="77777777" w:rsidTr="00E840B4">
        <w:trPr>
          <w:cantSplit/>
          <w:trHeight w:val="1489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A4C9111" w14:textId="77777777" w:rsidR="007837F9" w:rsidRPr="007A63EB" w:rsidRDefault="007837F9" w:rsidP="00DD06A6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7A63EB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C847D47" w14:textId="77777777" w:rsidR="003F066E" w:rsidRPr="007A63EB" w:rsidRDefault="003F066E" w:rsidP="00E840B4">
            <w:pPr>
              <w:snapToGrid w:val="0"/>
              <w:spacing w:line="276" w:lineRule="auto"/>
              <w:ind w:left="191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46661BEE" w14:textId="2097D99F" w:rsidR="007837F9" w:rsidRPr="007A63EB" w:rsidRDefault="007837F9" w:rsidP="00E840B4">
            <w:pPr>
              <w:snapToGrid w:val="0"/>
              <w:spacing w:line="276" w:lineRule="auto"/>
              <w:ind w:left="191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7A63EB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59CC02CE" w14:textId="203FB429" w:rsidR="003F066E" w:rsidRPr="007A63EB" w:rsidRDefault="007837F9" w:rsidP="003F066E">
            <w:pPr>
              <w:pStyle w:val="Bezodstpw"/>
              <w:spacing w:line="276" w:lineRule="auto"/>
              <w:ind w:left="191" w:right="137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A63EB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ww. zadania wykonano </w:t>
            </w:r>
            <w:r w:rsidR="00E719B2" w:rsidRPr="007A63EB">
              <w:rPr>
                <w:rFonts w:ascii="Calibri" w:hAnsi="Calibri" w:cs="Calibri"/>
                <w:b/>
                <w:sz w:val="20"/>
                <w:szCs w:val="20"/>
              </w:rPr>
              <w:t xml:space="preserve">dostawę </w:t>
            </w:r>
            <w:r w:rsidR="00E719B2" w:rsidRPr="007A63EB">
              <w:rPr>
                <w:rFonts w:ascii="Calibri" w:hAnsi="Calibri" w:cs="Calibri"/>
                <w:sz w:val="20"/>
                <w:szCs w:val="20"/>
              </w:rPr>
              <w:t>(</w:t>
            </w:r>
            <w:r w:rsidR="00E719B2" w:rsidRPr="007A63EB">
              <w:rPr>
                <w:rFonts w:ascii="Calibri" w:hAnsi="Calibri" w:cs="Calibri"/>
                <w:color w:val="000000"/>
                <w:sz w:val="20"/>
                <w:szCs w:val="20"/>
                <w:u w:val="single"/>
              </w:rPr>
              <w:t>zrealizowaną w ramach jednego kontraktu/umowy)</w:t>
            </w:r>
            <w:r w:rsidR="00E719B2" w:rsidRPr="007A63E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037E30" w:rsidRPr="00037E30">
              <w:rPr>
                <w:rFonts w:ascii="Calibri" w:hAnsi="Calibri" w:cs="Calibri"/>
                <w:color w:val="000000"/>
                <w:sz w:val="20"/>
                <w:szCs w:val="20"/>
              </w:rPr>
              <w:t>obejmującą dostawę i montaż fabrycznie nowych gazowych kotłów kondensacyjnych, wraz z wykonaniem niezbędnych podłączeń instalacyjnych, automatyką sterującą oraz uruchomieniem kompletnego układu kotłowni</w:t>
            </w:r>
            <w:r w:rsidR="003F066E" w:rsidRPr="007A63E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2948DF4" w14:textId="77777777" w:rsidR="007837F9" w:rsidRPr="007A63EB" w:rsidRDefault="007837F9" w:rsidP="00DD06A6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7A63EB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12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8167973" w14:textId="77777777" w:rsidR="007837F9" w:rsidRPr="007A63EB" w:rsidRDefault="007837F9" w:rsidP="00DD06A6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7A63EB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………..</w:t>
            </w:r>
          </w:p>
        </w:tc>
        <w:tc>
          <w:tcPr>
            <w:tcW w:w="22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13DDFE9" w14:textId="77777777" w:rsidR="007837F9" w:rsidRPr="007A63EB" w:rsidRDefault="007837F9" w:rsidP="00DD06A6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7A63EB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……………..</w:t>
            </w: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DC3C1CA" w14:textId="77777777" w:rsidR="007837F9" w:rsidRPr="007A63EB" w:rsidRDefault="007837F9" w:rsidP="00DD06A6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A63EB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7A63EB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536F498B" w14:textId="77777777" w:rsidR="003230AC" w:rsidRPr="007A63EB" w:rsidRDefault="003230AC" w:rsidP="004E7C0E">
      <w:pPr>
        <w:autoSpaceDE w:val="0"/>
        <w:autoSpaceDN w:val="0"/>
        <w:adjustRightInd w:val="0"/>
        <w:spacing w:line="276" w:lineRule="auto"/>
        <w:contextualSpacing/>
        <w:rPr>
          <w:rFonts w:ascii="Calibri" w:hAnsi="Calibri" w:cs="Calibri"/>
          <w:sz w:val="16"/>
          <w:szCs w:val="16"/>
        </w:rPr>
      </w:pPr>
    </w:p>
    <w:p w14:paraId="6F65319C" w14:textId="77777777" w:rsidR="000D5B20" w:rsidRPr="007A63EB" w:rsidRDefault="00EC6B7B" w:rsidP="004E7C0E">
      <w:pPr>
        <w:autoSpaceDE w:val="0"/>
        <w:autoSpaceDN w:val="0"/>
        <w:adjustRightInd w:val="0"/>
        <w:spacing w:line="276" w:lineRule="auto"/>
        <w:contextualSpacing/>
        <w:rPr>
          <w:rFonts w:ascii="Calibri" w:hAnsi="Calibri" w:cs="Calibri"/>
          <w:sz w:val="16"/>
          <w:szCs w:val="16"/>
        </w:rPr>
      </w:pPr>
      <w:r w:rsidRPr="007A63EB">
        <w:rPr>
          <w:rFonts w:ascii="Calibri" w:hAnsi="Calibri" w:cs="Calibri"/>
          <w:sz w:val="16"/>
          <w:szCs w:val="16"/>
        </w:rPr>
        <w:t xml:space="preserve">*  niepotrzebne skreślić        </w:t>
      </w:r>
      <w:r w:rsidR="00DB7C7C" w:rsidRPr="007A63EB">
        <w:rPr>
          <w:rFonts w:ascii="Calibri" w:hAnsi="Calibri" w:cs="Calibri"/>
          <w:sz w:val="16"/>
          <w:szCs w:val="16"/>
        </w:rPr>
        <w:tab/>
      </w:r>
    </w:p>
    <w:p w14:paraId="1606D5FD" w14:textId="77777777" w:rsidR="00992BC7" w:rsidRPr="007A63EB" w:rsidRDefault="00992BC7" w:rsidP="004E7C0E">
      <w:pPr>
        <w:autoSpaceDE w:val="0"/>
        <w:autoSpaceDN w:val="0"/>
        <w:adjustRightInd w:val="0"/>
        <w:spacing w:line="276" w:lineRule="auto"/>
        <w:contextualSpacing/>
        <w:rPr>
          <w:rFonts w:ascii="Calibri" w:hAnsi="Calibri" w:cs="Calibri"/>
          <w:sz w:val="16"/>
          <w:szCs w:val="16"/>
        </w:rPr>
      </w:pPr>
    </w:p>
    <w:p w14:paraId="1F4C177D" w14:textId="0C9F6C7F" w:rsidR="00992BC7" w:rsidRPr="00CA5E72" w:rsidRDefault="00992BC7" w:rsidP="00FD02AB">
      <w:pPr>
        <w:widowControl w:val="0"/>
        <w:autoSpaceDE w:val="0"/>
        <w:autoSpaceDN w:val="0"/>
        <w:adjustRightInd w:val="0"/>
        <w:spacing w:before="100" w:after="100" w:line="276" w:lineRule="auto"/>
        <w:ind w:left="709" w:right="-2"/>
        <w:jc w:val="both"/>
        <w:rPr>
          <w:rFonts w:ascii="Calibri" w:hAnsi="Calibri" w:cs="Calibri"/>
          <w:b/>
          <w:bCs/>
          <w:sz w:val="20"/>
          <w:szCs w:val="20"/>
        </w:rPr>
      </w:pPr>
      <w:r w:rsidRPr="007A63EB">
        <w:rPr>
          <w:rFonts w:ascii="Calibri" w:hAnsi="Calibri" w:cs="Calibri"/>
          <w:b/>
          <w:bCs/>
          <w:sz w:val="20"/>
          <w:szCs w:val="20"/>
        </w:rPr>
        <w:t>Do każdej pozycji wykazu należy załączyć dowody określające, czy dostawy</w:t>
      </w:r>
      <w:r w:rsidRPr="00CA5E72">
        <w:rPr>
          <w:rFonts w:ascii="Calibri" w:hAnsi="Calibri" w:cs="Calibri"/>
          <w:b/>
          <w:bCs/>
          <w:sz w:val="20"/>
          <w:szCs w:val="20"/>
        </w:rPr>
        <w:t xml:space="preserve"> zostały wykonane w sposób należyty.</w:t>
      </w:r>
    </w:p>
    <w:sectPr w:rsidR="00992BC7" w:rsidRPr="00CA5E72" w:rsidSect="00E733C6">
      <w:headerReference w:type="default" r:id="rId11"/>
      <w:footerReference w:type="even" r:id="rId12"/>
      <w:footerReference w:type="default" r:id="rId13"/>
      <w:pgSz w:w="16838" w:h="11906" w:orient="landscape"/>
      <w:pgMar w:top="1134" w:right="1134" w:bottom="1134" w:left="1134" w:header="142" w:footer="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A4BB9" w14:textId="77777777" w:rsidR="00D74C8E" w:rsidRDefault="00D74C8E">
      <w:r>
        <w:separator/>
      </w:r>
    </w:p>
  </w:endnote>
  <w:endnote w:type="continuationSeparator" w:id="0">
    <w:p w14:paraId="6B8AC7F5" w14:textId="77777777" w:rsidR="00D74C8E" w:rsidRDefault="00D7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D8A09" w14:textId="77777777" w:rsidR="0066736F" w:rsidRDefault="0066736F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FF54658" w14:textId="77777777" w:rsidR="0066736F" w:rsidRDefault="0066736F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E34FC" w14:textId="77777777" w:rsidR="00417098" w:rsidRPr="006B5939" w:rsidRDefault="00417098" w:rsidP="00417098">
    <w:pPr>
      <w:pStyle w:val="Stopka"/>
      <w:jc w:val="center"/>
      <w:rPr>
        <w:rFonts w:ascii="Calibri" w:hAnsi="Calibri" w:cs="Calibri"/>
        <w:sz w:val="18"/>
        <w:szCs w:val="18"/>
      </w:rPr>
    </w:pPr>
    <w:r w:rsidRPr="006B5939">
      <w:rPr>
        <w:rFonts w:ascii="Calibri" w:hAnsi="Calibri" w:cs="Calibri"/>
        <w:i/>
        <w:sz w:val="18"/>
        <w:szCs w:val="18"/>
      </w:rPr>
      <w:t>Dokument należy podpisać kwalifikowanym podpisem elektronicznym lub podpisem zaufanym lub elektronicznym podpisem osobistym</w:t>
    </w:r>
  </w:p>
  <w:p w14:paraId="06537E51" w14:textId="77777777" w:rsidR="00417098" w:rsidRPr="006B5939" w:rsidRDefault="00417098" w:rsidP="00417098">
    <w:pPr>
      <w:pStyle w:val="Stopka"/>
      <w:jc w:val="center"/>
      <w:rPr>
        <w:rFonts w:ascii="Calibri" w:hAnsi="Calibri" w:cs="Calibri"/>
        <w:sz w:val="18"/>
        <w:szCs w:val="18"/>
      </w:rPr>
    </w:pPr>
  </w:p>
  <w:p w14:paraId="4C21A9F0" w14:textId="77777777" w:rsidR="00417098" w:rsidRPr="006B5939" w:rsidRDefault="00417098" w:rsidP="00417098">
    <w:pPr>
      <w:pStyle w:val="Stopka"/>
      <w:jc w:val="center"/>
      <w:rPr>
        <w:rFonts w:ascii="Calibri" w:hAnsi="Calibri" w:cs="Calibri"/>
        <w:sz w:val="18"/>
        <w:szCs w:val="18"/>
      </w:rPr>
    </w:pPr>
    <w:r w:rsidRPr="006B5939">
      <w:rPr>
        <w:rFonts w:ascii="Calibri" w:hAnsi="Calibri" w:cs="Calibri"/>
        <w:sz w:val="18"/>
        <w:szCs w:val="18"/>
      </w:rPr>
      <w:fldChar w:fldCharType="begin"/>
    </w:r>
    <w:r w:rsidRPr="006B5939">
      <w:rPr>
        <w:rFonts w:ascii="Calibri" w:hAnsi="Calibri" w:cs="Calibri"/>
        <w:sz w:val="18"/>
        <w:szCs w:val="18"/>
      </w:rPr>
      <w:instrText>PAGE   \* MERGEFORMAT</w:instrText>
    </w:r>
    <w:r w:rsidRPr="006B5939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1</w:t>
    </w:r>
    <w:r w:rsidRPr="006B5939">
      <w:rPr>
        <w:rFonts w:ascii="Calibri" w:hAnsi="Calibri" w:cs="Calibri"/>
        <w:sz w:val="18"/>
        <w:szCs w:val="18"/>
      </w:rPr>
      <w:fldChar w:fldCharType="end"/>
    </w:r>
  </w:p>
  <w:p w14:paraId="6F9F238F" w14:textId="77777777" w:rsidR="0066736F" w:rsidRPr="00417098" w:rsidRDefault="0066736F" w:rsidP="004170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120A8" w14:textId="77777777" w:rsidR="00D74C8E" w:rsidRDefault="00D74C8E">
      <w:r>
        <w:separator/>
      </w:r>
    </w:p>
  </w:footnote>
  <w:footnote w:type="continuationSeparator" w:id="0">
    <w:p w14:paraId="1165643D" w14:textId="77777777" w:rsidR="00D74C8E" w:rsidRDefault="00D74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1F4BE" w14:textId="77777777" w:rsidR="00BD3AF9" w:rsidRDefault="00BD3AF9" w:rsidP="00BD3AF9">
    <w:pPr>
      <w:pStyle w:val="Nagwek"/>
      <w:rPr>
        <w:rFonts w:ascii="Calibri" w:hAnsi="Calibri" w:cs="Calibri"/>
        <w:sz w:val="20"/>
      </w:rPr>
    </w:pPr>
  </w:p>
  <w:p w14:paraId="2DEE1AE2" w14:textId="10EAE8E6" w:rsidR="00CA5E72" w:rsidRPr="00BD3AF9" w:rsidRDefault="00BD3AF9" w:rsidP="00BD3AF9">
    <w:pPr>
      <w:pStyle w:val="Nagwek"/>
    </w:pPr>
    <w:r w:rsidRPr="00BD3AF9">
      <w:rPr>
        <w:rFonts w:ascii="Calibri" w:hAnsi="Calibri" w:cs="Calibri"/>
        <w:sz w:val="20"/>
      </w:rPr>
      <w:t xml:space="preserve">Nr referencyjny: </w:t>
    </w:r>
    <w:r w:rsidR="00434E98">
      <w:rPr>
        <w:rFonts w:ascii="Calibri" w:hAnsi="Calibri" w:cs="Calibri"/>
        <w:sz w:val="20"/>
      </w:rPr>
      <w:t xml:space="preserve"> </w:t>
    </w:r>
    <w:r w:rsidR="0005504D" w:rsidRPr="0005504D">
      <w:rPr>
        <w:rFonts w:ascii="Calibri" w:hAnsi="Calibri" w:cs="Calibri"/>
        <w:sz w:val="20"/>
      </w:rPr>
      <w:t>DOA.261.9.1.2026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AB85C54"/>
    <w:multiLevelType w:val="hybridMultilevel"/>
    <w:tmpl w:val="A3687020"/>
    <w:lvl w:ilvl="0" w:tplc="A0FA0BC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92366310">
    <w:abstractNumId w:val="33"/>
  </w:num>
  <w:num w:numId="2" w16cid:durableId="220866700">
    <w:abstractNumId w:val="38"/>
  </w:num>
  <w:num w:numId="3" w16cid:durableId="972902852">
    <w:abstractNumId w:val="27"/>
  </w:num>
  <w:num w:numId="4" w16cid:durableId="204221256">
    <w:abstractNumId w:val="24"/>
  </w:num>
  <w:num w:numId="5" w16cid:durableId="447239216">
    <w:abstractNumId w:val="18"/>
  </w:num>
  <w:num w:numId="6" w16cid:durableId="179900367">
    <w:abstractNumId w:val="30"/>
  </w:num>
  <w:num w:numId="7" w16cid:durableId="612631668">
    <w:abstractNumId w:val="34"/>
  </w:num>
  <w:num w:numId="8" w16cid:durableId="384448024">
    <w:abstractNumId w:val="22"/>
  </w:num>
  <w:num w:numId="9" w16cid:durableId="1860656977">
    <w:abstractNumId w:val="45"/>
  </w:num>
  <w:num w:numId="10" w16cid:durableId="1960525058">
    <w:abstractNumId w:val="50"/>
  </w:num>
  <w:num w:numId="11" w16cid:durableId="666902680">
    <w:abstractNumId w:val="19"/>
  </w:num>
  <w:num w:numId="12" w16cid:durableId="423494513">
    <w:abstractNumId w:val="48"/>
  </w:num>
  <w:num w:numId="13" w16cid:durableId="1125153874">
    <w:abstractNumId w:val="49"/>
  </w:num>
  <w:num w:numId="14" w16cid:durableId="498154943">
    <w:abstractNumId w:val="12"/>
  </w:num>
  <w:num w:numId="15" w16cid:durableId="2062318163">
    <w:abstractNumId w:val="25"/>
  </w:num>
  <w:num w:numId="16" w16cid:durableId="487787365">
    <w:abstractNumId w:val="29"/>
  </w:num>
  <w:num w:numId="17" w16cid:durableId="1478497142">
    <w:abstractNumId w:val="44"/>
  </w:num>
  <w:num w:numId="18" w16cid:durableId="1229877903">
    <w:abstractNumId w:val="21"/>
  </w:num>
  <w:num w:numId="19" w16cid:durableId="465120705">
    <w:abstractNumId w:val="13"/>
  </w:num>
  <w:num w:numId="20" w16cid:durableId="2105611293">
    <w:abstractNumId w:val="16"/>
  </w:num>
  <w:num w:numId="21" w16cid:durableId="1333871276">
    <w:abstractNumId w:val="39"/>
  </w:num>
  <w:num w:numId="22" w16cid:durableId="137764833">
    <w:abstractNumId w:val="17"/>
  </w:num>
  <w:num w:numId="23" w16cid:durableId="1118448444">
    <w:abstractNumId w:val="43"/>
  </w:num>
  <w:num w:numId="24" w16cid:durableId="1483740031">
    <w:abstractNumId w:val="41"/>
  </w:num>
  <w:num w:numId="25" w16cid:durableId="573320136">
    <w:abstractNumId w:val="20"/>
  </w:num>
  <w:num w:numId="26" w16cid:durableId="1409494076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37704242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2487069">
    <w:abstractNumId w:val="3"/>
  </w:num>
  <w:num w:numId="29" w16cid:durableId="2034333320">
    <w:abstractNumId w:val="8"/>
  </w:num>
  <w:num w:numId="30" w16cid:durableId="240410912">
    <w:abstractNumId w:val="2"/>
  </w:num>
  <w:num w:numId="31" w16cid:durableId="1384522416">
    <w:abstractNumId w:val="37"/>
  </w:num>
  <w:num w:numId="32" w16cid:durableId="1608123701">
    <w:abstractNumId w:val="11"/>
  </w:num>
  <w:num w:numId="33" w16cid:durableId="1595741051">
    <w:abstractNumId w:val="26"/>
  </w:num>
  <w:num w:numId="34" w16cid:durableId="420877169">
    <w:abstractNumId w:val="40"/>
  </w:num>
  <w:num w:numId="35" w16cid:durableId="170607292">
    <w:abstractNumId w:val="15"/>
  </w:num>
  <w:num w:numId="36" w16cid:durableId="1980063850">
    <w:abstractNumId w:val="47"/>
  </w:num>
  <w:num w:numId="37" w16cid:durableId="476074649">
    <w:abstractNumId w:val="14"/>
  </w:num>
  <w:num w:numId="38" w16cid:durableId="1902596748">
    <w:abstractNumId w:val="9"/>
  </w:num>
  <w:num w:numId="39" w16cid:durableId="2117286948">
    <w:abstractNumId w:val="23"/>
  </w:num>
  <w:num w:numId="40" w16cid:durableId="1785805070">
    <w:abstractNumId w:val="35"/>
  </w:num>
  <w:num w:numId="41" w16cid:durableId="495921659">
    <w:abstractNumId w:val="31"/>
  </w:num>
  <w:num w:numId="42" w16cid:durableId="108688030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63630293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3E37"/>
    <w:rsid w:val="000342DF"/>
    <w:rsid w:val="0003703F"/>
    <w:rsid w:val="000379F7"/>
    <w:rsid w:val="00037E30"/>
    <w:rsid w:val="00041617"/>
    <w:rsid w:val="00042263"/>
    <w:rsid w:val="00042B17"/>
    <w:rsid w:val="00044B6B"/>
    <w:rsid w:val="00047EF2"/>
    <w:rsid w:val="00054BF5"/>
    <w:rsid w:val="0005504D"/>
    <w:rsid w:val="00055851"/>
    <w:rsid w:val="00061F88"/>
    <w:rsid w:val="00063849"/>
    <w:rsid w:val="000675E7"/>
    <w:rsid w:val="00070743"/>
    <w:rsid w:val="000726CE"/>
    <w:rsid w:val="00075371"/>
    <w:rsid w:val="00075847"/>
    <w:rsid w:val="00080D85"/>
    <w:rsid w:val="000812A3"/>
    <w:rsid w:val="00084151"/>
    <w:rsid w:val="000858B3"/>
    <w:rsid w:val="00090588"/>
    <w:rsid w:val="00090A82"/>
    <w:rsid w:val="00093278"/>
    <w:rsid w:val="000957CF"/>
    <w:rsid w:val="000970DD"/>
    <w:rsid w:val="000A0528"/>
    <w:rsid w:val="000A1940"/>
    <w:rsid w:val="000A1981"/>
    <w:rsid w:val="000A27ED"/>
    <w:rsid w:val="000A2BCA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7015"/>
    <w:rsid w:val="000D2A82"/>
    <w:rsid w:val="000D3B2A"/>
    <w:rsid w:val="000D40FD"/>
    <w:rsid w:val="000D5B20"/>
    <w:rsid w:val="000E05B9"/>
    <w:rsid w:val="000E4E2A"/>
    <w:rsid w:val="000E7F53"/>
    <w:rsid w:val="000F21D1"/>
    <w:rsid w:val="0010294D"/>
    <w:rsid w:val="00102A85"/>
    <w:rsid w:val="00102C0C"/>
    <w:rsid w:val="00103155"/>
    <w:rsid w:val="001054D9"/>
    <w:rsid w:val="00107C84"/>
    <w:rsid w:val="00112F75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6794E"/>
    <w:rsid w:val="001720B9"/>
    <w:rsid w:val="0017416A"/>
    <w:rsid w:val="00174344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A7A67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56A7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1F7D82"/>
    <w:rsid w:val="002013CA"/>
    <w:rsid w:val="00204600"/>
    <w:rsid w:val="00205194"/>
    <w:rsid w:val="00211D44"/>
    <w:rsid w:val="0021262C"/>
    <w:rsid w:val="00213968"/>
    <w:rsid w:val="002172CE"/>
    <w:rsid w:val="00221E8E"/>
    <w:rsid w:val="002232E2"/>
    <w:rsid w:val="00223576"/>
    <w:rsid w:val="00223750"/>
    <w:rsid w:val="002248A3"/>
    <w:rsid w:val="00224A8F"/>
    <w:rsid w:val="00224C77"/>
    <w:rsid w:val="00225324"/>
    <w:rsid w:val="00227E39"/>
    <w:rsid w:val="00230662"/>
    <w:rsid w:val="00233770"/>
    <w:rsid w:val="00241C6C"/>
    <w:rsid w:val="002447F6"/>
    <w:rsid w:val="00246A11"/>
    <w:rsid w:val="00252051"/>
    <w:rsid w:val="00254159"/>
    <w:rsid w:val="00255734"/>
    <w:rsid w:val="00256EDD"/>
    <w:rsid w:val="00257369"/>
    <w:rsid w:val="00261B89"/>
    <w:rsid w:val="0026568F"/>
    <w:rsid w:val="00265CE6"/>
    <w:rsid w:val="0026706B"/>
    <w:rsid w:val="002678AB"/>
    <w:rsid w:val="00271D38"/>
    <w:rsid w:val="00272E2B"/>
    <w:rsid w:val="00272E31"/>
    <w:rsid w:val="00274AE7"/>
    <w:rsid w:val="002814D4"/>
    <w:rsid w:val="002837ED"/>
    <w:rsid w:val="00283E85"/>
    <w:rsid w:val="00292E8F"/>
    <w:rsid w:val="0029492E"/>
    <w:rsid w:val="002953C0"/>
    <w:rsid w:val="002A2237"/>
    <w:rsid w:val="002A2640"/>
    <w:rsid w:val="002A4CEF"/>
    <w:rsid w:val="002A5876"/>
    <w:rsid w:val="002A7453"/>
    <w:rsid w:val="002A7F4E"/>
    <w:rsid w:val="002B6740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2515"/>
    <w:rsid w:val="00302B07"/>
    <w:rsid w:val="003062AC"/>
    <w:rsid w:val="00310A34"/>
    <w:rsid w:val="0031370D"/>
    <w:rsid w:val="00313888"/>
    <w:rsid w:val="00313D78"/>
    <w:rsid w:val="00315240"/>
    <w:rsid w:val="0032032A"/>
    <w:rsid w:val="00320DC8"/>
    <w:rsid w:val="003230AC"/>
    <w:rsid w:val="00325720"/>
    <w:rsid w:val="00330A77"/>
    <w:rsid w:val="00330C24"/>
    <w:rsid w:val="00331D6C"/>
    <w:rsid w:val="0033364D"/>
    <w:rsid w:val="00333E3F"/>
    <w:rsid w:val="00333F61"/>
    <w:rsid w:val="00334999"/>
    <w:rsid w:val="00341028"/>
    <w:rsid w:val="00341DD4"/>
    <w:rsid w:val="003429D7"/>
    <w:rsid w:val="00346DE4"/>
    <w:rsid w:val="00350282"/>
    <w:rsid w:val="00351E47"/>
    <w:rsid w:val="00353E34"/>
    <w:rsid w:val="00354735"/>
    <w:rsid w:val="003600E2"/>
    <w:rsid w:val="00362C90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6C8E"/>
    <w:rsid w:val="00387243"/>
    <w:rsid w:val="00387BD0"/>
    <w:rsid w:val="00392B0F"/>
    <w:rsid w:val="00392B43"/>
    <w:rsid w:val="00392F4F"/>
    <w:rsid w:val="00394CB7"/>
    <w:rsid w:val="00396AE5"/>
    <w:rsid w:val="003A09C4"/>
    <w:rsid w:val="003A1A6D"/>
    <w:rsid w:val="003A21AC"/>
    <w:rsid w:val="003A2551"/>
    <w:rsid w:val="003A41B1"/>
    <w:rsid w:val="003A4DC1"/>
    <w:rsid w:val="003A5A9D"/>
    <w:rsid w:val="003A5E55"/>
    <w:rsid w:val="003B13A9"/>
    <w:rsid w:val="003B4250"/>
    <w:rsid w:val="003B6F73"/>
    <w:rsid w:val="003C48F1"/>
    <w:rsid w:val="003C4B19"/>
    <w:rsid w:val="003C659A"/>
    <w:rsid w:val="003C7514"/>
    <w:rsid w:val="003D1ED1"/>
    <w:rsid w:val="003D4FCB"/>
    <w:rsid w:val="003D5D73"/>
    <w:rsid w:val="003D716D"/>
    <w:rsid w:val="003E464A"/>
    <w:rsid w:val="003E5D29"/>
    <w:rsid w:val="003E719D"/>
    <w:rsid w:val="003F0669"/>
    <w:rsid w:val="003F066E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4CF9"/>
    <w:rsid w:val="0041522B"/>
    <w:rsid w:val="00417098"/>
    <w:rsid w:val="00420580"/>
    <w:rsid w:val="00422FC5"/>
    <w:rsid w:val="00423457"/>
    <w:rsid w:val="004245B7"/>
    <w:rsid w:val="00427A12"/>
    <w:rsid w:val="00434E98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60E98"/>
    <w:rsid w:val="00460EBC"/>
    <w:rsid w:val="004617BB"/>
    <w:rsid w:val="00462A4F"/>
    <w:rsid w:val="00462C84"/>
    <w:rsid w:val="004630E7"/>
    <w:rsid w:val="004639B5"/>
    <w:rsid w:val="004665E1"/>
    <w:rsid w:val="0047062C"/>
    <w:rsid w:val="00473F2E"/>
    <w:rsid w:val="00477ADD"/>
    <w:rsid w:val="00480630"/>
    <w:rsid w:val="00480774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50BC"/>
    <w:rsid w:val="004A57A5"/>
    <w:rsid w:val="004A731F"/>
    <w:rsid w:val="004A76EB"/>
    <w:rsid w:val="004A7E36"/>
    <w:rsid w:val="004B0114"/>
    <w:rsid w:val="004B50F0"/>
    <w:rsid w:val="004B5569"/>
    <w:rsid w:val="004C0C45"/>
    <w:rsid w:val="004C1036"/>
    <w:rsid w:val="004C10D6"/>
    <w:rsid w:val="004C2071"/>
    <w:rsid w:val="004C2620"/>
    <w:rsid w:val="004C52C0"/>
    <w:rsid w:val="004C6EE4"/>
    <w:rsid w:val="004D4CCE"/>
    <w:rsid w:val="004D63E9"/>
    <w:rsid w:val="004D7AEA"/>
    <w:rsid w:val="004E3410"/>
    <w:rsid w:val="004E4827"/>
    <w:rsid w:val="004E50D3"/>
    <w:rsid w:val="004E515D"/>
    <w:rsid w:val="004E5DD6"/>
    <w:rsid w:val="004E6D1D"/>
    <w:rsid w:val="004E7C0E"/>
    <w:rsid w:val="004E7F7A"/>
    <w:rsid w:val="004F1DB6"/>
    <w:rsid w:val="004F31B5"/>
    <w:rsid w:val="004F4AC8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205"/>
    <w:rsid w:val="00581CA3"/>
    <w:rsid w:val="00582873"/>
    <w:rsid w:val="00582D56"/>
    <w:rsid w:val="00586F80"/>
    <w:rsid w:val="005873F2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AF3"/>
    <w:rsid w:val="005C1C2E"/>
    <w:rsid w:val="005C2B74"/>
    <w:rsid w:val="005C3415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3C52"/>
    <w:rsid w:val="005F51FC"/>
    <w:rsid w:val="005F53FF"/>
    <w:rsid w:val="005F73BE"/>
    <w:rsid w:val="00600452"/>
    <w:rsid w:val="00601FA4"/>
    <w:rsid w:val="006042A2"/>
    <w:rsid w:val="00606915"/>
    <w:rsid w:val="00607529"/>
    <w:rsid w:val="00607E94"/>
    <w:rsid w:val="00617BCB"/>
    <w:rsid w:val="00623033"/>
    <w:rsid w:val="006230E3"/>
    <w:rsid w:val="00631F41"/>
    <w:rsid w:val="00633F9C"/>
    <w:rsid w:val="00641724"/>
    <w:rsid w:val="00642664"/>
    <w:rsid w:val="00642E80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36F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3C02"/>
    <w:rsid w:val="00685194"/>
    <w:rsid w:val="00685B3C"/>
    <w:rsid w:val="00685B8D"/>
    <w:rsid w:val="0068677E"/>
    <w:rsid w:val="00694955"/>
    <w:rsid w:val="006952AC"/>
    <w:rsid w:val="00696298"/>
    <w:rsid w:val="00697CEE"/>
    <w:rsid w:val="006A3099"/>
    <w:rsid w:val="006A3692"/>
    <w:rsid w:val="006A38F2"/>
    <w:rsid w:val="006A6753"/>
    <w:rsid w:val="006B004E"/>
    <w:rsid w:val="006B48EB"/>
    <w:rsid w:val="006B65EA"/>
    <w:rsid w:val="006B6D15"/>
    <w:rsid w:val="006C1399"/>
    <w:rsid w:val="006C3D0A"/>
    <w:rsid w:val="006C3D86"/>
    <w:rsid w:val="006C4AB8"/>
    <w:rsid w:val="006C5B73"/>
    <w:rsid w:val="006D0804"/>
    <w:rsid w:val="006D17D0"/>
    <w:rsid w:val="006D2130"/>
    <w:rsid w:val="006D262F"/>
    <w:rsid w:val="006D26ED"/>
    <w:rsid w:val="006D2F13"/>
    <w:rsid w:val="006D4C80"/>
    <w:rsid w:val="006E2914"/>
    <w:rsid w:val="006E3411"/>
    <w:rsid w:val="006E4C5E"/>
    <w:rsid w:val="006E500A"/>
    <w:rsid w:val="006E5547"/>
    <w:rsid w:val="006E7876"/>
    <w:rsid w:val="006E797B"/>
    <w:rsid w:val="006E7E6C"/>
    <w:rsid w:val="006F02D0"/>
    <w:rsid w:val="006F0E02"/>
    <w:rsid w:val="006F31E6"/>
    <w:rsid w:val="006F4070"/>
    <w:rsid w:val="006F4D47"/>
    <w:rsid w:val="006F5C85"/>
    <w:rsid w:val="006F74DA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4C32"/>
    <w:rsid w:val="00725372"/>
    <w:rsid w:val="007257EC"/>
    <w:rsid w:val="007308DE"/>
    <w:rsid w:val="00730CDE"/>
    <w:rsid w:val="0073327C"/>
    <w:rsid w:val="00733CAF"/>
    <w:rsid w:val="00734D6E"/>
    <w:rsid w:val="007358E6"/>
    <w:rsid w:val="00737587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70C2E"/>
    <w:rsid w:val="007763E7"/>
    <w:rsid w:val="00777472"/>
    <w:rsid w:val="00780A2C"/>
    <w:rsid w:val="007837F9"/>
    <w:rsid w:val="00784738"/>
    <w:rsid w:val="007877E3"/>
    <w:rsid w:val="00787E16"/>
    <w:rsid w:val="00791CDB"/>
    <w:rsid w:val="00792EE6"/>
    <w:rsid w:val="00793775"/>
    <w:rsid w:val="0079444B"/>
    <w:rsid w:val="007A0335"/>
    <w:rsid w:val="007A63EB"/>
    <w:rsid w:val="007A7C26"/>
    <w:rsid w:val="007B0FA9"/>
    <w:rsid w:val="007B21B2"/>
    <w:rsid w:val="007C0CCF"/>
    <w:rsid w:val="007C2ECB"/>
    <w:rsid w:val="007C4815"/>
    <w:rsid w:val="007C73C6"/>
    <w:rsid w:val="007D29F5"/>
    <w:rsid w:val="007D2EDC"/>
    <w:rsid w:val="007D5D10"/>
    <w:rsid w:val="007D5FD7"/>
    <w:rsid w:val="007E08D6"/>
    <w:rsid w:val="007E388B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1434E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54AD"/>
    <w:rsid w:val="00845544"/>
    <w:rsid w:val="00851265"/>
    <w:rsid w:val="00852689"/>
    <w:rsid w:val="0085297F"/>
    <w:rsid w:val="00853712"/>
    <w:rsid w:val="00854866"/>
    <w:rsid w:val="00855362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062"/>
    <w:rsid w:val="008703AB"/>
    <w:rsid w:val="00870445"/>
    <w:rsid w:val="00872D84"/>
    <w:rsid w:val="00892013"/>
    <w:rsid w:val="00892186"/>
    <w:rsid w:val="00896C0F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DBD"/>
    <w:rsid w:val="008C5EBB"/>
    <w:rsid w:val="008C6142"/>
    <w:rsid w:val="008C7516"/>
    <w:rsid w:val="008D1ABD"/>
    <w:rsid w:val="008D3189"/>
    <w:rsid w:val="008D38B4"/>
    <w:rsid w:val="008D5AC9"/>
    <w:rsid w:val="008D7041"/>
    <w:rsid w:val="008E5B27"/>
    <w:rsid w:val="008E676E"/>
    <w:rsid w:val="008E7057"/>
    <w:rsid w:val="008E709D"/>
    <w:rsid w:val="008F0BFB"/>
    <w:rsid w:val="008F21F2"/>
    <w:rsid w:val="008F2E6F"/>
    <w:rsid w:val="00901EC6"/>
    <w:rsid w:val="009023E2"/>
    <w:rsid w:val="009028F9"/>
    <w:rsid w:val="00902957"/>
    <w:rsid w:val="0090440F"/>
    <w:rsid w:val="009062BC"/>
    <w:rsid w:val="00910F57"/>
    <w:rsid w:val="0091104C"/>
    <w:rsid w:val="009137CE"/>
    <w:rsid w:val="00917F68"/>
    <w:rsid w:val="00920073"/>
    <w:rsid w:val="0092033A"/>
    <w:rsid w:val="0092052A"/>
    <w:rsid w:val="009218A5"/>
    <w:rsid w:val="00921AA6"/>
    <w:rsid w:val="00921B5B"/>
    <w:rsid w:val="00922357"/>
    <w:rsid w:val="00923590"/>
    <w:rsid w:val="00925FAA"/>
    <w:rsid w:val="00926A77"/>
    <w:rsid w:val="00930CC4"/>
    <w:rsid w:val="00936437"/>
    <w:rsid w:val="00937018"/>
    <w:rsid w:val="009370DA"/>
    <w:rsid w:val="00937E37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57865"/>
    <w:rsid w:val="0096046C"/>
    <w:rsid w:val="00960760"/>
    <w:rsid w:val="0096108A"/>
    <w:rsid w:val="009614B5"/>
    <w:rsid w:val="0096263A"/>
    <w:rsid w:val="00963663"/>
    <w:rsid w:val="009659B9"/>
    <w:rsid w:val="009660DD"/>
    <w:rsid w:val="00966BB2"/>
    <w:rsid w:val="00980414"/>
    <w:rsid w:val="009829D9"/>
    <w:rsid w:val="00983423"/>
    <w:rsid w:val="00983D87"/>
    <w:rsid w:val="0098603A"/>
    <w:rsid w:val="009863C6"/>
    <w:rsid w:val="00992BC7"/>
    <w:rsid w:val="009952C7"/>
    <w:rsid w:val="0099708F"/>
    <w:rsid w:val="009970AA"/>
    <w:rsid w:val="009A0530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0462"/>
    <w:rsid w:val="009E13F4"/>
    <w:rsid w:val="009E1C8A"/>
    <w:rsid w:val="009E3C0C"/>
    <w:rsid w:val="009E6B1D"/>
    <w:rsid w:val="009F246A"/>
    <w:rsid w:val="009F3788"/>
    <w:rsid w:val="009F394C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B08"/>
    <w:rsid w:val="00A20E8F"/>
    <w:rsid w:val="00A2116D"/>
    <w:rsid w:val="00A24FA0"/>
    <w:rsid w:val="00A25019"/>
    <w:rsid w:val="00A266B8"/>
    <w:rsid w:val="00A30E35"/>
    <w:rsid w:val="00A3160B"/>
    <w:rsid w:val="00A31E8C"/>
    <w:rsid w:val="00A330D6"/>
    <w:rsid w:val="00A3555A"/>
    <w:rsid w:val="00A36B36"/>
    <w:rsid w:val="00A3787E"/>
    <w:rsid w:val="00A4101C"/>
    <w:rsid w:val="00A410E8"/>
    <w:rsid w:val="00A431D6"/>
    <w:rsid w:val="00A45B0E"/>
    <w:rsid w:val="00A45ED0"/>
    <w:rsid w:val="00A46A06"/>
    <w:rsid w:val="00A51EF7"/>
    <w:rsid w:val="00A578F5"/>
    <w:rsid w:val="00A6013A"/>
    <w:rsid w:val="00A62E79"/>
    <w:rsid w:val="00A71CB4"/>
    <w:rsid w:val="00A74165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06E7"/>
    <w:rsid w:val="00AA4266"/>
    <w:rsid w:val="00AB058C"/>
    <w:rsid w:val="00AB2527"/>
    <w:rsid w:val="00AB78CB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E5E"/>
    <w:rsid w:val="00AF4BC4"/>
    <w:rsid w:val="00AF4F4E"/>
    <w:rsid w:val="00AF6582"/>
    <w:rsid w:val="00B007DF"/>
    <w:rsid w:val="00B01A2A"/>
    <w:rsid w:val="00B0244B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4FD"/>
    <w:rsid w:val="00B4095C"/>
    <w:rsid w:val="00B455C0"/>
    <w:rsid w:val="00B47146"/>
    <w:rsid w:val="00B52161"/>
    <w:rsid w:val="00B5465B"/>
    <w:rsid w:val="00B55B34"/>
    <w:rsid w:val="00B56B0C"/>
    <w:rsid w:val="00B57C21"/>
    <w:rsid w:val="00B604FC"/>
    <w:rsid w:val="00B6181B"/>
    <w:rsid w:val="00B64486"/>
    <w:rsid w:val="00B64E61"/>
    <w:rsid w:val="00B66A9B"/>
    <w:rsid w:val="00B66F2C"/>
    <w:rsid w:val="00B71B9B"/>
    <w:rsid w:val="00B72784"/>
    <w:rsid w:val="00B736C3"/>
    <w:rsid w:val="00B73CB3"/>
    <w:rsid w:val="00B76C2F"/>
    <w:rsid w:val="00B7769F"/>
    <w:rsid w:val="00B828B4"/>
    <w:rsid w:val="00B83427"/>
    <w:rsid w:val="00B84913"/>
    <w:rsid w:val="00B84DB4"/>
    <w:rsid w:val="00B8516F"/>
    <w:rsid w:val="00B8549E"/>
    <w:rsid w:val="00B85841"/>
    <w:rsid w:val="00B87C19"/>
    <w:rsid w:val="00B906F6"/>
    <w:rsid w:val="00B9124A"/>
    <w:rsid w:val="00B914B6"/>
    <w:rsid w:val="00B933A6"/>
    <w:rsid w:val="00B96149"/>
    <w:rsid w:val="00B964EC"/>
    <w:rsid w:val="00B9651A"/>
    <w:rsid w:val="00B969EC"/>
    <w:rsid w:val="00BA1A68"/>
    <w:rsid w:val="00BA1A8D"/>
    <w:rsid w:val="00BA2601"/>
    <w:rsid w:val="00BA3337"/>
    <w:rsid w:val="00BA4BBD"/>
    <w:rsid w:val="00BA5C7E"/>
    <w:rsid w:val="00BB19B8"/>
    <w:rsid w:val="00BB7015"/>
    <w:rsid w:val="00BC077D"/>
    <w:rsid w:val="00BC4A55"/>
    <w:rsid w:val="00BC4AEA"/>
    <w:rsid w:val="00BD0AF6"/>
    <w:rsid w:val="00BD1112"/>
    <w:rsid w:val="00BD2D8F"/>
    <w:rsid w:val="00BD3AF9"/>
    <w:rsid w:val="00BD7949"/>
    <w:rsid w:val="00BE087A"/>
    <w:rsid w:val="00BE0A7B"/>
    <w:rsid w:val="00BE28EE"/>
    <w:rsid w:val="00BE38A8"/>
    <w:rsid w:val="00BF15F1"/>
    <w:rsid w:val="00BF1BAE"/>
    <w:rsid w:val="00BF3244"/>
    <w:rsid w:val="00BF353D"/>
    <w:rsid w:val="00BF78FD"/>
    <w:rsid w:val="00C015A6"/>
    <w:rsid w:val="00C0164D"/>
    <w:rsid w:val="00C01BB7"/>
    <w:rsid w:val="00C02FE9"/>
    <w:rsid w:val="00C0355E"/>
    <w:rsid w:val="00C10C91"/>
    <w:rsid w:val="00C12C6B"/>
    <w:rsid w:val="00C12D87"/>
    <w:rsid w:val="00C14458"/>
    <w:rsid w:val="00C153BB"/>
    <w:rsid w:val="00C20838"/>
    <w:rsid w:val="00C22F62"/>
    <w:rsid w:val="00C24130"/>
    <w:rsid w:val="00C244CC"/>
    <w:rsid w:val="00C244E8"/>
    <w:rsid w:val="00C27669"/>
    <w:rsid w:val="00C27BFA"/>
    <w:rsid w:val="00C27DCC"/>
    <w:rsid w:val="00C31DF3"/>
    <w:rsid w:val="00C31EC8"/>
    <w:rsid w:val="00C34684"/>
    <w:rsid w:val="00C34DE1"/>
    <w:rsid w:val="00C353CF"/>
    <w:rsid w:val="00C359DA"/>
    <w:rsid w:val="00C36F11"/>
    <w:rsid w:val="00C4348A"/>
    <w:rsid w:val="00C451BB"/>
    <w:rsid w:val="00C51F8C"/>
    <w:rsid w:val="00C54538"/>
    <w:rsid w:val="00C5533B"/>
    <w:rsid w:val="00C5539E"/>
    <w:rsid w:val="00C57F0E"/>
    <w:rsid w:val="00C6357F"/>
    <w:rsid w:val="00C64003"/>
    <w:rsid w:val="00C640EF"/>
    <w:rsid w:val="00C652B5"/>
    <w:rsid w:val="00C67F59"/>
    <w:rsid w:val="00C70026"/>
    <w:rsid w:val="00C7042E"/>
    <w:rsid w:val="00C71379"/>
    <w:rsid w:val="00C71407"/>
    <w:rsid w:val="00C71DB7"/>
    <w:rsid w:val="00C734AB"/>
    <w:rsid w:val="00C74421"/>
    <w:rsid w:val="00C7601A"/>
    <w:rsid w:val="00C8004C"/>
    <w:rsid w:val="00C810D6"/>
    <w:rsid w:val="00C82F0B"/>
    <w:rsid w:val="00C86BC9"/>
    <w:rsid w:val="00C90600"/>
    <w:rsid w:val="00C9266C"/>
    <w:rsid w:val="00C97C1D"/>
    <w:rsid w:val="00CA152F"/>
    <w:rsid w:val="00CA24AE"/>
    <w:rsid w:val="00CA24CC"/>
    <w:rsid w:val="00CA4619"/>
    <w:rsid w:val="00CA4E25"/>
    <w:rsid w:val="00CA5E72"/>
    <w:rsid w:val="00CA640E"/>
    <w:rsid w:val="00CB1255"/>
    <w:rsid w:val="00CB49E0"/>
    <w:rsid w:val="00CB6C60"/>
    <w:rsid w:val="00CC2C7F"/>
    <w:rsid w:val="00CC41E1"/>
    <w:rsid w:val="00CC43FF"/>
    <w:rsid w:val="00CC63D6"/>
    <w:rsid w:val="00CD1B83"/>
    <w:rsid w:val="00CD2233"/>
    <w:rsid w:val="00CD267E"/>
    <w:rsid w:val="00CD3240"/>
    <w:rsid w:val="00CD3717"/>
    <w:rsid w:val="00CD4E49"/>
    <w:rsid w:val="00CD6773"/>
    <w:rsid w:val="00CD7D74"/>
    <w:rsid w:val="00CE0C23"/>
    <w:rsid w:val="00CE1BA2"/>
    <w:rsid w:val="00CE2168"/>
    <w:rsid w:val="00CE222D"/>
    <w:rsid w:val="00CE37D9"/>
    <w:rsid w:val="00CE3A74"/>
    <w:rsid w:val="00CE5A77"/>
    <w:rsid w:val="00CE5B34"/>
    <w:rsid w:val="00CE5ED5"/>
    <w:rsid w:val="00CE7014"/>
    <w:rsid w:val="00CF04AF"/>
    <w:rsid w:val="00CF2B9E"/>
    <w:rsid w:val="00CF2E3A"/>
    <w:rsid w:val="00CF3E72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4CC1"/>
    <w:rsid w:val="00D25F02"/>
    <w:rsid w:val="00D31F8D"/>
    <w:rsid w:val="00D323C0"/>
    <w:rsid w:val="00D32776"/>
    <w:rsid w:val="00D32BB1"/>
    <w:rsid w:val="00D3401A"/>
    <w:rsid w:val="00D34237"/>
    <w:rsid w:val="00D3459A"/>
    <w:rsid w:val="00D345C1"/>
    <w:rsid w:val="00D359D0"/>
    <w:rsid w:val="00D35DF6"/>
    <w:rsid w:val="00D37E9A"/>
    <w:rsid w:val="00D40B46"/>
    <w:rsid w:val="00D40C7B"/>
    <w:rsid w:val="00D4235E"/>
    <w:rsid w:val="00D43B7C"/>
    <w:rsid w:val="00D45251"/>
    <w:rsid w:val="00D45FA3"/>
    <w:rsid w:val="00D4687A"/>
    <w:rsid w:val="00D46968"/>
    <w:rsid w:val="00D46F42"/>
    <w:rsid w:val="00D52D85"/>
    <w:rsid w:val="00D53879"/>
    <w:rsid w:val="00D56446"/>
    <w:rsid w:val="00D60FEE"/>
    <w:rsid w:val="00D6108E"/>
    <w:rsid w:val="00D61235"/>
    <w:rsid w:val="00D621F3"/>
    <w:rsid w:val="00D62C30"/>
    <w:rsid w:val="00D62FF6"/>
    <w:rsid w:val="00D64008"/>
    <w:rsid w:val="00D64B67"/>
    <w:rsid w:val="00D66C5E"/>
    <w:rsid w:val="00D67073"/>
    <w:rsid w:val="00D74199"/>
    <w:rsid w:val="00D744B1"/>
    <w:rsid w:val="00D74C8E"/>
    <w:rsid w:val="00D75890"/>
    <w:rsid w:val="00D763BF"/>
    <w:rsid w:val="00D7723B"/>
    <w:rsid w:val="00D77B5D"/>
    <w:rsid w:val="00D77E3D"/>
    <w:rsid w:val="00D80548"/>
    <w:rsid w:val="00D823C9"/>
    <w:rsid w:val="00D838D5"/>
    <w:rsid w:val="00D84681"/>
    <w:rsid w:val="00D87117"/>
    <w:rsid w:val="00D871CB"/>
    <w:rsid w:val="00D87840"/>
    <w:rsid w:val="00D91670"/>
    <w:rsid w:val="00D93276"/>
    <w:rsid w:val="00D93CF7"/>
    <w:rsid w:val="00D96540"/>
    <w:rsid w:val="00DA3046"/>
    <w:rsid w:val="00DA509A"/>
    <w:rsid w:val="00DA64E2"/>
    <w:rsid w:val="00DA721A"/>
    <w:rsid w:val="00DA7DDD"/>
    <w:rsid w:val="00DB17AA"/>
    <w:rsid w:val="00DB1FC3"/>
    <w:rsid w:val="00DB2AC9"/>
    <w:rsid w:val="00DB2D7C"/>
    <w:rsid w:val="00DB2F3A"/>
    <w:rsid w:val="00DB394F"/>
    <w:rsid w:val="00DB3C30"/>
    <w:rsid w:val="00DB4875"/>
    <w:rsid w:val="00DB4A0A"/>
    <w:rsid w:val="00DB6B37"/>
    <w:rsid w:val="00DB7C7C"/>
    <w:rsid w:val="00DB7F36"/>
    <w:rsid w:val="00DC067B"/>
    <w:rsid w:val="00DC08B6"/>
    <w:rsid w:val="00DC2739"/>
    <w:rsid w:val="00DC3754"/>
    <w:rsid w:val="00DC6FCE"/>
    <w:rsid w:val="00DD0167"/>
    <w:rsid w:val="00DD06A6"/>
    <w:rsid w:val="00DD2EAB"/>
    <w:rsid w:val="00DD3005"/>
    <w:rsid w:val="00DD3AAC"/>
    <w:rsid w:val="00DD6FCA"/>
    <w:rsid w:val="00DE0673"/>
    <w:rsid w:val="00DE4FA2"/>
    <w:rsid w:val="00DE5733"/>
    <w:rsid w:val="00DE67E4"/>
    <w:rsid w:val="00DE7562"/>
    <w:rsid w:val="00DE75D3"/>
    <w:rsid w:val="00DE7EFD"/>
    <w:rsid w:val="00DF0044"/>
    <w:rsid w:val="00DF01CD"/>
    <w:rsid w:val="00DF1AE3"/>
    <w:rsid w:val="00DF5D0D"/>
    <w:rsid w:val="00DF68C8"/>
    <w:rsid w:val="00E00090"/>
    <w:rsid w:val="00E110B9"/>
    <w:rsid w:val="00E11444"/>
    <w:rsid w:val="00E12EB0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8D7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19B2"/>
    <w:rsid w:val="00E73219"/>
    <w:rsid w:val="00E733C6"/>
    <w:rsid w:val="00E73A59"/>
    <w:rsid w:val="00E73DDD"/>
    <w:rsid w:val="00E74162"/>
    <w:rsid w:val="00E76BC2"/>
    <w:rsid w:val="00E80EE3"/>
    <w:rsid w:val="00E81CE2"/>
    <w:rsid w:val="00E83F5C"/>
    <w:rsid w:val="00E840B4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2BDF"/>
    <w:rsid w:val="00EA4C1A"/>
    <w:rsid w:val="00EA7D47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0D5B"/>
    <w:rsid w:val="00ED15AD"/>
    <w:rsid w:val="00ED39A5"/>
    <w:rsid w:val="00ED4C88"/>
    <w:rsid w:val="00EE318B"/>
    <w:rsid w:val="00EE3C74"/>
    <w:rsid w:val="00EE7A93"/>
    <w:rsid w:val="00EF0428"/>
    <w:rsid w:val="00EF07E9"/>
    <w:rsid w:val="00EF0C90"/>
    <w:rsid w:val="00EF1B4A"/>
    <w:rsid w:val="00EF2963"/>
    <w:rsid w:val="00EF39FF"/>
    <w:rsid w:val="00F0084C"/>
    <w:rsid w:val="00F026F5"/>
    <w:rsid w:val="00F042DF"/>
    <w:rsid w:val="00F05931"/>
    <w:rsid w:val="00F05BE3"/>
    <w:rsid w:val="00F05C67"/>
    <w:rsid w:val="00F11020"/>
    <w:rsid w:val="00F110F1"/>
    <w:rsid w:val="00F1323B"/>
    <w:rsid w:val="00F20229"/>
    <w:rsid w:val="00F21C6C"/>
    <w:rsid w:val="00F21EE8"/>
    <w:rsid w:val="00F226D3"/>
    <w:rsid w:val="00F237E1"/>
    <w:rsid w:val="00F266FE"/>
    <w:rsid w:val="00F26F8C"/>
    <w:rsid w:val="00F27029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CF2"/>
    <w:rsid w:val="00F53E1F"/>
    <w:rsid w:val="00F54288"/>
    <w:rsid w:val="00F55344"/>
    <w:rsid w:val="00F55409"/>
    <w:rsid w:val="00F60FDC"/>
    <w:rsid w:val="00F6150A"/>
    <w:rsid w:val="00F6211C"/>
    <w:rsid w:val="00F6221C"/>
    <w:rsid w:val="00F624EB"/>
    <w:rsid w:val="00F63F35"/>
    <w:rsid w:val="00F642A5"/>
    <w:rsid w:val="00F66BC0"/>
    <w:rsid w:val="00F713BE"/>
    <w:rsid w:val="00F722E1"/>
    <w:rsid w:val="00F72305"/>
    <w:rsid w:val="00F72671"/>
    <w:rsid w:val="00F728E0"/>
    <w:rsid w:val="00F748DC"/>
    <w:rsid w:val="00F765EC"/>
    <w:rsid w:val="00F7713A"/>
    <w:rsid w:val="00F80B9A"/>
    <w:rsid w:val="00F81D19"/>
    <w:rsid w:val="00F84122"/>
    <w:rsid w:val="00F920EB"/>
    <w:rsid w:val="00F92BD6"/>
    <w:rsid w:val="00FA0389"/>
    <w:rsid w:val="00FA12D9"/>
    <w:rsid w:val="00FA1C7E"/>
    <w:rsid w:val="00FA7F75"/>
    <w:rsid w:val="00FB1331"/>
    <w:rsid w:val="00FB2E1F"/>
    <w:rsid w:val="00FB47AD"/>
    <w:rsid w:val="00FC0A58"/>
    <w:rsid w:val="00FC51CC"/>
    <w:rsid w:val="00FD02AB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6344BE"/>
  <w15:chartTrackingRefBased/>
  <w15:docId w15:val="{B29DF79A-4EF5-441D-BA1E-FAB50D52F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 w:qFormat="1"/>
    <w:lsdException w:name="foot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WW8Num4z3">
    <w:name w:val="WW8Num4z3"/>
    <w:rsid w:val="00D46F42"/>
    <w:rPr>
      <w:rFonts w:ascii="Symbol" w:hAnsi="Symbol" w:cs="Symbol" w:hint="default"/>
    </w:rPr>
  </w:style>
  <w:style w:type="paragraph" w:customStyle="1" w:styleId="Tekstpodstawowy210">
    <w:name w:val="Tekst podstawowy 21"/>
    <w:basedOn w:val="Normalny"/>
    <w:rsid w:val="00D46F42"/>
    <w:pPr>
      <w:suppressAutoHyphens/>
      <w:autoSpaceDE w:val="0"/>
      <w:jc w:val="center"/>
    </w:pPr>
    <w:rPr>
      <w:b/>
      <w:bCs/>
      <w:color w:val="FF0000"/>
      <w:szCs w:val="32"/>
      <w:lang w:eastAsia="ar-SA"/>
    </w:rPr>
  </w:style>
  <w:style w:type="character" w:styleId="Pogrubienie">
    <w:name w:val="Strong"/>
    <w:uiPriority w:val="22"/>
    <w:qFormat/>
    <w:rsid w:val="003D5D73"/>
    <w:rPr>
      <w:rFonts w:ascii="Times New Roman" w:hAnsi="Times New Roman" w:cs="Times New Roman" w:hint="default"/>
      <w:b/>
      <w:bCs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9F39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A82CB3-2B76-4B7B-89F2-E62981FDB3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55C885-5768-4339-8D19-9758D06BAF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75E905-1F07-4B88-817A-41937172D2B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274F173D-34D3-49F1-8315-BE0E4FB3CC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Tomasz </cp:lastModifiedBy>
  <cp:revision>19</cp:revision>
  <cp:lastPrinted>2015-12-03T11:59:00Z</cp:lastPrinted>
  <dcterms:created xsi:type="dcterms:W3CDTF">2024-10-18T08:39:00Z</dcterms:created>
  <dcterms:modified xsi:type="dcterms:W3CDTF">2026-08-18T08:07:00Z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0x01010081369C429A61FB4B82131E14F5981693</vt:lpwstr>
  </property>
</Properties>
</file>